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143C5A"/>
          <w:sz w:val="48"/>
        </w:rPr>
        <w:t>Pacote de Aprovacao do Modulo 4</w:t>
      </w:r>
    </w:p>
    <w:p>
      <w:pPr>
        <w:jc w:val="left"/>
      </w:pPr>
      <w:r>
        <w:rPr>
          <w:i/>
          <w:color w:val="315D7D"/>
          <w:sz w:val="22"/>
        </w:rPr>
        <w:t>Curso EAD de Prevencao ao Cibercrime | Grupos vulneraveis e contextos sensiveis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071"/>
      </w:tblGrid>
      <w:tr>
        <w:tc>
          <w:tcPr>
            <w:tcW w:type="dxa" w:w="9746"/>
            <w:shd w:fill="EEF4F7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color w:val="143C5A"/>
              </w:rPr>
              <w:t>Pacote unico organizado para aprovacao rapida do Modulo 4, reunindo a capa de identificacao, o formulario formal preenchido, o parecer completo e o resumo executivo de 1 pagina.</w:t>
            </w:r>
          </w:p>
        </w:tc>
      </w:tr>
    </w:tbl>
    <w:p/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08"/>
        <w:gridCol w:w="6463"/>
      </w:tblGrid>
      <w:tr>
        <w:tc>
          <w:tcPr>
            <w:tcW w:type="dxa" w:w="4873"/>
            <w:shd w:fill="143C5A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b/>
                <w:color w:val="FFFFFF"/>
              </w:rPr>
              <w:t>Modulo</w:t>
            </w:r>
          </w:p>
        </w:tc>
        <w:tc>
          <w:tcPr>
            <w:tcW w:type="dxa" w:w="4873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t>Modulo 4 - Grupos vulneraveis e contextos sensiveis</w:t>
            </w:r>
          </w:p>
        </w:tc>
      </w:tr>
      <w:tr>
        <w:tc>
          <w:tcPr>
            <w:tcW w:type="dxa" w:w="4873"/>
            <w:shd w:fill="143C5A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b/>
                <w:color w:val="FFFFFF"/>
              </w:rPr>
              <w:t>Status do pacote</w:t>
            </w:r>
          </w:p>
        </w:tc>
        <w:tc>
          <w:tcPr>
            <w:tcW w:type="dxa" w:w="4873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t>Pronto para aprovacao</w:t>
            </w:r>
          </w:p>
        </w:tc>
      </w:tr>
      <w:tr>
        <w:tc>
          <w:tcPr>
            <w:tcW w:type="dxa" w:w="4873"/>
            <w:shd w:fill="143C5A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b/>
                <w:color w:val="FFFFFF"/>
              </w:rPr>
              <w:t>Decisao principal</w:t>
            </w:r>
          </w:p>
        </w:tc>
        <w:tc>
          <w:tcPr>
            <w:tcW w:type="dxa" w:w="4873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t>Aprovado com ressalvas</w:t>
            </w:r>
          </w:p>
        </w:tc>
      </w:tr>
      <w:tr>
        <w:tc>
          <w:tcPr>
            <w:tcW w:type="dxa" w:w="4873"/>
            <w:shd w:fill="143C5A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b/>
                <w:color w:val="FFFFFF"/>
              </w:rPr>
              <w:t>Data de consolidacao</w:t>
            </w:r>
          </w:p>
        </w:tc>
        <w:tc>
          <w:tcPr>
            <w:tcW w:type="dxa" w:w="4873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t>2026-05-13</w:t>
            </w:r>
          </w:p>
        </w:tc>
      </w:tr>
      <w:tr>
        <w:tc>
          <w:tcPr>
            <w:tcW w:type="dxa" w:w="4873"/>
            <w:shd w:fill="143C5A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b/>
                <w:color w:val="FFFFFF"/>
              </w:rPr>
              <w:t>Uso</w:t>
            </w:r>
          </w:p>
        </w:tc>
        <w:tc>
          <w:tcPr>
            <w:tcW w:type="dxa" w:w="4873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t>Aprovacao rapida e registro de aceite</w:t>
            </w:r>
          </w:p>
        </w:tc>
      </w:tr>
    </w:tbl>
    <w:p/>
    <w:p>
      <w:pPr>
        <w:pStyle w:val="Heading1"/>
      </w:pPr>
      <w:r>
        <w:t>Conteudo do pacote</w:t>
      </w:r>
    </w:p>
    <w:p>
      <w:pPr>
        <w:pStyle w:val="ListBullet"/>
      </w:pPr>
      <w:r>
        <w:t>1. Capa do pacote de aprovacao.</w:t>
      </w:r>
    </w:p>
    <w:p>
      <w:pPr>
        <w:pStyle w:val="ListBullet"/>
      </w:pPr>
      <w:r>
        <w:t>2. Formulario de homologacao formal do Modulo 4 preenchido.</w:t>
      </w:r>
    </w:p>
    <w:p>
      <w:pPr>
        <w:pStyle w:val="ListBullet"/>
      </w:pPr>
      <w:r>
        <w:t>3. Parecer completo de homologacao do Modulo 4.</w:t>
      </w:r>
    </w:p>
    <w:p>
      <w:pPr>
        <w:pStyle w:val="ListBullet"/>
      </w:pPr>
      <w:r>
        <w:t>4. Resumo executivo de 1 pagina para aprovacao rapida.</w:t>
      </w:r>
    </w:p>
    <w:p>
      <w:pPr>
        <w:pStyle w:val="Heading1"/>
      </w:pPr>
      <w:r>
        <w:t>Pendencias curtas para aceite</w:t>
      </w:r>
    </w:p>
    <w:p>
      <w:pPr>
        <w:pStyle w:val="ListBullet"/>
      </w:pPr>
      <w:r>
        <w:t>Registrar aceite formal da distribuicao por competencias.</w:t>
      </w:r>
    </w:p>
    <w:p>
      <w:pPr>
        <w:pStyle w:val="ListBullet"/>
      </w:pPr>
      <w:r>
        <w:t>Atualizar o status final dos itens homologados no banco.</w:t>
      </w:r>
    </w:p>
    <w:p>
      <w:pPr>
        <w:pStyle w:val="ListBullet"/>
      </w:pPr>
      <w:r>
        <w:t>Concluir a leitura editorial final de padronizacao.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2222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